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85746266" name="587fe7c0-1eb4-11f1-856d-fd72d364e10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7156142" name="587fe7c0-1eb4-11f1-856d-fd72d364e10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Belagskleber zementös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49354917" name="80ffa460-1eb4-11f1-856d-fd72d364e10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8252719" name="80ffa460-1eb4-11f1-856d-fd72d364e10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86907806" name="b105cd10-1eb4-11f1-856d-fd72d364e10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7166318" name="b105cd10-1eb4-11f1-856d-fd72d364e105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42493319" name="c27fd4a0-1eb4-11f1-856d-fd72d364e10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1436620" name="c27fd4a0-1eb4-11f1-856d-fd72d364e10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23678398" name="d640e600-1eb4-11f1-856d-fd72d364e10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9318359" name="d640e600-1eb4-11f1-856d-fd72d364e105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Saurenbach 6, 8708 Männedorf</w:t>
          </w:r>
        </w:p>
        <w:p>
          <w:pPr>
            <w:spacing w:before="0" w:after="0"/>
          </w:pPr>
          <w:r>
            <w:t>796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